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 WHG links </w:t>
            </w:r>
          </w:p>
          <w:p>
            <w:pPr>
              <w:spacing w:before="0" w:after="0"/>
            </w:pPr>
            <w:r>
              <w:t>EG /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32466939" name="6d5e2f40-267a-11f0-b907-01ee02fbd9d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2711682" name="6d5e2f40-267a-11f0-b907-01ee02fbd9d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6931997" name="79473220-267a-11f0-b3ee-73dd740c7dc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4322036" name="79473220-267a-11f0-b3ee-73dd740c7dc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Türblätter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2862611" name="70f90410-268c-11f0-817d-416f64146c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3054008" name="70f90410-268c-11f0-817d-416f64146cf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5219769" name="74d18350-268c-11f0-b220-01a0b8eb8e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5895864" name="74d18350-268c-11f0-b220-01a0b8eb8e9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1506925" name="730ef650-268d-11f0-a78b-dd7e9cd905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1142312" name="730ef650-268d-11f0-a78b-dd7e9cd9059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0586078" name="76b4f3e0-268d-11f0-b666-9716d30763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2468814" name="76b4f3e0-268d-11f0-b666-9716d307633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5083206" name="a60687b0-268f-11f0-9b7f-4facb241fd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8427102" name="a60687b0-268f-11f0-9b7f-4facb241fd7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9963568" name="a8f20ee0-268f-11f0-ab05-c5b7747d7fe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5268495" name="a8f20ee0-268f-11f0-ab05-c5b7747d7fe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1131947" name="47268be0-2690-11f0-b8ee-d54715ec65e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3225010" name="47268be0-2690-11f0-b8ee-d54715ec65ed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5940696" name="4bebdc20-2690-11f0-b056-6747700b5ca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6251820" name="4bebdc20-2690-11f0-b056-6747700b5cad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+ Halle Alte Strasse 45,  5734 Reinach </w:t>
          </w:r>
        </w:p>
        <w:p>
          <w:pPr>
            <w:spacing w:before="0" w:after="0"/>
          </w:pPr>
          <w:r>
            <w:t>263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